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C4444" w14:textId="77777777" w:rsidR="00B56E40" w:rsidRDefault="002A5F3C">
      <w:r>
        <w:rPr>
          <w:noProof/>
        </w:rPr>
        <w:drawing>
          <wp:anchor distT="0" distB="0" distL="114300" distR="114300" simplePos="0" relativeHeight="251658240" behindDoc="0" locked="0" layoutInCell="1" allowOverlap="1" wp14:anchorId="5AF8475C" wp14:editId="7DA3AB4D">
            <wp:simplePos x="0" y="0"/>
            <wp:positionH relativeFrom="column">
              <wp:posOffset>-533400</wp:posOffset>
            </wp:positionH>
            <wp:positionV relativeFrom="paragraph">
              <wp:posOffset>-541655</wp:posOffset>
            </wp:positionV>
            <wp:extent cx="6527756" cy="9231209"/>
            <wp:effectExtent l="0" t="0" r="6985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a_page_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27756" cy="9231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3DED5" w14:textId="77777777" w:rsidR="00B56E40" w:rsidRDefault="002A5F3C">
      <w:r>
        <w:br w:type="page"/>
      </w:r>
    </w:p>
    <w:p w14:paraId="63F8CDB3" w14:textId="77777777" w:rsidR="00B56E40" w:rsidRDefault="002A5F3C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DA68B9B" wp14:editId="7C78C8E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892800" cy="8333288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a_page_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2800" cy="83332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56E4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0496173">
    <w:abstractNumId w:val="8"/>
  </w:num>
  <w:num w:numId="2" w16cid:durableId="336856181">
    <w:abstractNumId w:val="6"/>
  </w:num>
  <w:num w:numId="3" w16cid:durableId="1477914435">
    <w:abstractNumId w:val="5"/>
  </w:num>
  <w:num w:numId="4" w16cid:durableId="120418260">
    <w:abstractNumId w:val="4"/>
  </w:num>
  <w:num w:numId="5" w16cid:durableId="1064066245">
    <w:abstractNumId w:val="7"/>
  </w:num>
  <w:num w:numId="6" w16cid:durableId="909920086">
    <w:abstractNumId w:val="3"/>
  </w:num>
  <w:num w:numId="7" w16cid:durableId="712776008">
    <w:abstractNumId w:val="2"/>
  </w:num>
  <w:num w:numId="8" w16cid:durableId="1903564741">
    <w:abstractNumId w:val="1"/>
  </w:num>
  <w:num w:numId="9" w16cid:durableId="147182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A5F3C"/>
    <w:rsid w:val="00326F90"/>
    <w:rsid w:val="0060728F"/>
    <w:rsid w:val="00985E2D"/>
    <w:rsid w:val="00AA1D8D"/>
    <w:rsid w:val="00B47730"/>
    <w:rsid w:val="00B56E40"/>
    <w:rsid w:val="00BA6F87"/>
    <w:rsid w:val="00CB0664"/>
    <w:rsid w:val="00FA18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FC058E8"/>
  <w14:defaultImageDpi w14:val="300"/>
  <w15:docId w15:val="{8073A348-DEC9-4D4E-A511-30D1571C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COTIZACIONES</cp:lastModifiedBy>
  <cp:revision>2</cp:revision>
  <dcterms:created xsi:type="dcterms:W3CDTF">2026-05-19T21:59:00Z</dcterms:created>
  <dcterms:modified xsi:type="dcterms:W3CDTF">2026-05-19T21:59:00Z</dcterms:modified>
  <cp:category/>
</cp:coreProperties>
</file>